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Bad/WC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24160355" name="019f88c9-51a0-7ecf-8772-1180746f6f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9144313" name="019f88c9-51a0-7ecf-8772-1180746f6fa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39308494" name="019f88cc-6ab3-7cb9-a701-16836a9f4bf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2116433" name="019f88cc-6ab3-7cb9-a701-16836a9f4bf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Bad/WC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64367329" name="019f88c8-1215-7adc-8af1-3597dfa1d2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1123425" name="019f88c8-1215-7adc-8af1-3597dfa1d2b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46767989" name="019f88cb-da15-7d00-b135-d9ae05a1858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1230688" name="019f88cb-da15-7d00-b135-d9ae05a1858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31000095" name="019f88c5-ba80-7a30-9f82-132bb5c850d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3591471" name="019f88c5-ba80-7a30-9f82-132bb5c850d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89119379" name="019f88c7-1cb9-7a6b-badc-4d131c49f8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8802679" name="019f88c7-1cb9-7a6b-badc-4d131c49f87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31868539" name="019f88c3-2393-7f3e-baef-6fb6e4cd1b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0400573" name="019f88c3-2393-7f3e-baef-6fb6e4cd1b0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Bad/WC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 und 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19386860" name="019f88ca-770a-7be3-a021-7649499df3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7742019" name="019f88ca-770a-7be3-a021-7649499df34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 und 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61254199" name="019f88cd-4bc0-7ed8-b88b-4bcbea929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1111200" name="019f88cd-4bc0-7ed8-b88b-4bcbea92925c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Sauna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 und Wand</w:t>
            </w:r>
          </w:p>
        </w:tc>
        <w:tc>
          <w:p>
            <w:pPr>
              <w:spacing w:before="0" w:after="0" w:line="240" w:lineRule="auto"/>
            </w:pPr>
            <w:r>
              <w:t>einschichtiger Belag inkl. 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00502650" name="019f88ce-9168-739a-af49-0b6e327db21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9208235" name="019f88ce-9168-739a-af49-0b6e327db21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LAP, Faserzement, Schnüre im innern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593728" name="019f88d2-f521-7845-b664-d0422e0084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3273197" name="019f88d2-f521-7845-b664-d0422e00847f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55645699" name="019f88d7-84aa-730e-a2a0-616161304f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0783718" name="019f88d7-84aa-730e-a2a0-616161304f5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55532829" name="019f88ea-52ac-7663-bb49-5f26721879d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9308959" name="019f88ea-52ac-7663-bb49-5f26721879db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60652627" name="019f88ea-9257-7dd2-a8ed-0713b22d08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1806758" name="019f88ea-9257-7dd2-a8ed-0713b22d08cf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Reichsgasse 29,1.OG, 7000 Chur, Kuoni</w:t>
          </w:r>
        </w:p>
        <w:p>
          <w:pPr>
            <w:spacing w:before="0" w:after="0"/>
          </w:pPr>
          <w:r>
            <w:t>1035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